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276987" name="019f88c9-51a0-7ecf-8772-1180746f6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579200" name="019f88c9-51a0-7ecf-8772-1180746f6fa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8129909" name="019f88cc-6ab3-7cb9-a701-16836a9f4b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784454" name="019f88cc-6ab3-7cb9-a701-16836a9f4bf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18174655" name="019f88c8-1215-7adc-8af1-3597dfa1d2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2723631" name="019f88c8-1215-7adc-8af1-3597dfa1d2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26718858" name="019f88cb-da15-7d00-b135-d9ae05a18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1850143" name="019f88cb-da15-7d00-b135-d9ae05a185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5290117" name="019f88c5-ba80-7a30-9f82-132bb5c850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068982" name="019f88c5-ba80-7a30-9f82-132bb5c850d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3680712" name="019f88c7-1cb9-7a6b-badc-4d131c49f8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826834" name="019f88c7-1cb9-7a6b-badc-4d131c49f8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66271926" name="019f88c3-2393-7f3e-baef-6fb6e4cd1b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4478763" name="019f88c3-2393-7f3e-baef-6fb6e4cd1b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1254086" name="019f88ca-770a-7be3-a021-7649499df3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163432" name="019f88ca-770a-7be3-a021-7649499df34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2099761" name="019f88cd-4bc0-7ed8-b88b-4bcbea929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5183308" name="019f88cd-4bc0-7ed8-b88b-4bcbea92925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Sauna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und Wand</w:t>
            </w:r>
          </w:p>
        </w:tc>
        <w:tc>
          <w:p>
            <w:pPr>
              <w:spacing w:before="0" w:after="0" w:line="240" w:lineRule="auto"/>
            </w:pPr>
            <w:r>
              <w:t>einschichtiger Belag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3218222" name="019f88ce-9168-739a-af49-0b6e327db2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549283" name="019f88ce-9168-739a-af49-0b6e327db21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LAP, Faserzement, Schnüre im innern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3808755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3408285" name="019f88d2-f521-7845-b664-d0422e00847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8893689" name="019f88d7-84aa-730e-a2a0-616161304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6633703" name="019f88d7-84aa-730e-a2a0-616161304f5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9077090" name="019f88ea-52ac-7663-bb49-5f26721879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907060" name="019f88ea-52ac-7663-bb49-5f26721879db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1666636" name="019f88ea-9257-7dd2-a8ed-0713b22d08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364245" name="019f88ea-9257-7dd2-a8ed-0713b22d08c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